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Anschlagkitt Fenster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Heizbrenner</w:t>
            </w:r>
          </w:p>
          <w:p>
            <w:pPr>
              <w:spacing w:before="0" w:after="0"/>
            </w:pPr>
            <w:r>
              <w:t>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Ceminee</w:t>
            </w:r>
          </w:p>
          <w:p>
            <w:pPr>
              <w:spacing w:before="0" w:after="0"/>
            </w:pPr>
            <w:r>
              <w:t>Cheminee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39042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3076112" name="01a060ed-dae6-70b1-9d4c-17e1e8382f8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0166069" name="01a060ed-f726-7b81-a56f-955c151835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06352" name="01a060ed-f726-7b81-a56f-955c1518351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4134534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081564" name="01a060f0-2bdc-7ce9-a7e7-1dd81b4e2c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1385190" name="01a060f0-4682-7491-9d91-7964681203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338292" name="01a060f0-4682-7491-9d91-7964681203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524690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3091395" name="01a060f1-926c-7ecd-baa2-fc4376f3d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1467760" name="01a060f1-ae29-7668-9360-3c5b5f3eb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6819740" name="01a060f1-ae29-7668-9360-3c5b5f3eb1c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